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998976" name="aa6dfa40-b240-11ef-a87a-a52dc76b5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2014349" name="aa6dfa40-b240-11ef-a87a-a52dc76b5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 / beige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2383831" name="1f112060-b23d-11ef-bf5f-95b3c8a73f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894705" name="1f112060-b23d-11ef-bf5f-95b3c8a73ff6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Blumengefässe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465919" name="ea6adb50-b23f-11ef-a80a-afa3fb43ac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6499" name="ea6adb50-b23f-11ef-a80a-afa3fb43ac59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261017" name="21656940-b240-11ef-befb-fba409645e0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6200294" name="21656940-b240-11ef-befb-fba409645e0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Plattenbelag untere Novilon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4445883" name="3eefd1d0-b240-11ef-a4ee-dd17b54b57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928823" name="3eefd1d0-b240-11ef-a4ee-dd17b54b5786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1906239" name="5e7c4bf0-b240-11ef-a45c-69dccd664d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129046" name="5e7c4bf0-b240-11ef-a45c-69dccd664d8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6067463" name="6ffac050-b240-11ef-af42-b754355f73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5155638" name="6ffac050-b240-11ef-af42-b754355f73f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46744508" name="8d324df0-b240-11ef-99f7-3762539a27c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808041" name="8d324df0-b240-11ef-99f7-3762539a27c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66634003" name="d6f8b7d0-b240-11ef-974d-43327f0db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5876349" name="d6f8b7d0-b240-11ef-974d-43327f0db35c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48686927" name="f8212eb0-b240-11ef-b4de-fb4e5dd6cac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043023" name="f8212eb0-b240-11ef-b4de-fb4e5dd6cace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Sockelplatten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2732758" name="1972ff80-b241-11ef-99d5-913f4d5ddb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4604983" name="1972ff80-b241-11ef-99d5-913f4d5ddb0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97962631" name="3cdc8cc0-b241-11ef-8f19-21d46af2b83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5854417" name="3cdc8cc0-b241-11ef-8f19-21d46af2b836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/ Treppenhaus </w:t>
            </w:r>
          </w:p>
          <w:p>
            <w:pPr>
              <w:spacing w:before="0" w:after="0" w:line="240" w:lineRule="auto"/>
            </w:pPr>
            <w:r>
              <w:t>EG /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3135143" name="5514a750-b241-11ef-9087-0300c60066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580727" name="5514a750-b241-11ef-9087-0300c60066e5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Schlafzimmer</w:t>
            </w:r>
          </w:p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6609252" name="704baa00-b241-11ef-abf8-877a656b38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960083" name="704baa00-b241-11ef-abf8-877a656b388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Terrasse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293740" name="8fb9edc0-b241-11ef-be8f-075738ad9b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500351" name="8fb9edc0-b241-11ef-be8f-075738ad9b8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 / OG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39864670" name="a96917f0-b241-11ef-b260-5f51e0e5db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713192" name="a96917f0-b241-11ef-b260-5f51e0e5db9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6937321" name="0a9776f0-b249-11ef-95e4-5bdcf3d6e2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538155" name="0a9776f0-b249-11ef-95e4-5bdcf3d6e2a9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70854527" name="24c63160-b249-11ef-932f-65b4f5e1bbc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858450" name="24c63160-b249-11ef-932f-65b4f5e1bbc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dem oberen Plattenbelag hat es weitere Platten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3868474" name="62adf8a0-b249-11ef-9a5f-67def24fa2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40061" name="62adf8a0-b249-11ef-9a5f-67def24fa2b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6860843" name="7cef0290-b249-11ef-a3ab-af1d934f5c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2781333" name="7cef0290-b249-11ef-a3ab-af1d934f5c89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078236" name="939c8580-b249-11ef-890a-b3922fa6e9e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028486" name="939c8580-b249-11ef-890a-b3922fa6e9e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9659392" name="b43ce0a0-b249-11ef-afa4-9bc4707fc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156598" name="b43ce0a0-b249-11ef-afa4-9bc4707fc91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Novilon Belag hat es einen Plattenbelag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5956197" name="dc6bbe20-b249-11ef-8062-af9828b4af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45101" name="dc6bbe20-b249-11ef-8062-af9828b4af01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29431128" name="f8df1160-b249-11ef-9eee-2bec12a8bef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789" name="f8df1160-b249-11ef-9eee-2bec12a8bef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Unter den oberen Platten hat es einen weiteren Plattenbelag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4634196" name="215fdf70-b24a-11ef-a61d-77c2b3d0e7f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861599" name="215fdf70-b24a-11ef-a61d-77c2b3d0e7f6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511595" name="362827a0-b24a-11ef-a4b4-393e1f27c7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88548" name="362827a0-b24a-11ef-a4b4-393e1f27c7a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Parkettkleber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89238531" name="5b8bfe40-b24a-11ef-90f0-6df67b07a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643923" name="5b8bfe40-b24a-11ef-90f0-6df67b07a04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7110034" name="72b5dd20-b24a-11ef-b028-c79a5e404a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059075" name="72b5dd20-b24a-11ef-b028-c79a5e404ac5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73169081" name="8e124220-b24a-11ef-b139-4774332e29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9907704" name="8e124220-b24a-11ef-b139-4774332e292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Wintergarten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9914278" name="a5f64940-b24a-11ef-ba09-43b3b71fd0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844922" name="a5f64940-b24a-11ef-ba09-43b3b71fd00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4638044" name="47379ba0-b24c-11ef-adca-394d00dc63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973822" name="47379ba0-b24c-11ef-adca-394d00dc6305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Garage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2290055" name="72742e50-b24c-11ef-88e3-6f75181136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6140434" name="72742e50-b24c-11ef-88e3-6f751811365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Keller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72913987" name="8c3a62f0-b24c-11ef-b21b-3d541a5036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834494" name="8c3a62f0-b24c-11ef-b21b-3d541a5036a6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Keller / Werkstatt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Türblätter </w:t>
            </w:r>
          </w:p>
        </w:tc>
        <w:tc>
          <w:p>
            <w:pPr>
              <w:spacing w:before="0" w:after="0" w:line="240" w:lineRule="auto"/>
            </w:pPr>
            <w:r>
              <w:t>Türen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94414009" name="c4c18450-b24c-11ef-9c80-39734d64ee1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9188688" name="c4c18450-b24c-11ef-9c80-39734d64ee14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Alle Türen im UG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Unterfeldweg 5, 4802 Strengelbach </w:t>
          </w:r>
        </w:p>
        <w:p>
          <w:pPr>
            <w:spacing w:before="0" w:after="0"/>
          </w:pPr>
          <w:r>
            <w:t>59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